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  <w:jc w:val="center"/>
      </w:pPr>
      <w:r>
        <w:rPr>
          <w:rFonts w:ascii="Times New Roman" w:hAnsi="Times New Roman" w:cs="Times New Roman"/>
          <w:b w:val="0"/>
          <w:i w:val="0"/>
          <w:sz w:val="32"/>
        </w:rPr>
        <w:t>Reducing Nail Biting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[Induction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Close your eyes gently... and let your shoulders drop down... finding a natural, comfortable rhythm in your breath...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single exhale... you are choosing to release the physical tension of the day...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letting go of everything...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surface beneath you supporting your weight completely...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allowing your body to sink just a little deeper now...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breathing becomes slow and steady... a gentle wave of relaxation moving from your head...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down to your toes...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eyelids feel heavy and warm... so beautifully relaxed that you simply choose to let them remain closed...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Drifting down... easily and effortlessly... into a state of quiet comfort and profound stillness...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[Deepening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 drift deeper... let your conscious mind become quiet... like a still pool of clear, dark water...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sound around you only serves to deepen your relaxation... carrying you further into your own inner sanctuary...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Ten times deeper now... letting every muscle in your jaw, neck, and shoulders become loose and limp...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number I count... you double this feeling of peace... drifting down to a deeper level...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Down... down... into a safe, secure space... where your mind is open and ready for healing change...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conscious mind rests completely... while your subconscious mind wakes up... ready to receive positive, lasting habits...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[Guided Imagery for Reducing Nail Biting]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 vast green horizon stretches out endlessly before you...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where towering stalks of bamboo rise majestically toward the distant, hazy sky...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can see the incredible depth of this ancient grove... paths winding far...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far into the quiet green distance of your mind...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bamboo stalks are incredibly strong yet perfectly flexible...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swaying gently in the soft, warm breeze that blows through...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 look closer... you notice how they bend with the wind without ever breaking...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adapting easily to any force...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cool... refreshing air on your skin... hearing the peaceful, rhythmic rustle of leaves high above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In this calm space... you feel a profound sense of peace...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a deep capacity for flexible, quiet control...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bamboo represents your inner strength... yielding to urges without breaking... remaining rooted and calm under pressure...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[Positive Suggestions for Reducing Nail Biting]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From this moment on... whenever your hand begins to move toward your mouth...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 sudden spark of bright awareness triggers instantly...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immediately notice the movement of your hand... bringing this old... automatic habit into your full... conscious light...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moment you feel that old, restless impulse... you easily choose a new... peaceful, and comforting gesture instead...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fingers gently clasp together... or rest calmly in your lap...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rubbing your thumb against your fingertips in a soothing motion...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This simple, grounding touch satisfies the restless energy completely... releasing the impulse down into the earth...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feel a wave of calm satisfaction wash over you...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realizing you are in complete, conscious control of your hands...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fingernails grow strong, smooth, and healthy... reflecting the deep inner calm and self-care you now possess...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urge to bite fades away completely...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replaced by a profound respect for your body and your natural beauty...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[Affirmations for Reducing Nail Biting]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Allow these positive truths to echo deep within your subconscious mind... repeating them silently to yourself with confidence...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am fully aware of my hands and choose to keep them still and relaxed..."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fingernails are growing strong, healthy, and beautiful every single day..."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release restless energy easily through calm, soothing, and grounded gestures..."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am the absolute master of my habits and my movements..."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"With every deep breath, I choose peace and comfort over tension..."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[Integration and Empowerment]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All of these suggestions are now locking deep into your mind... becoming your new, natural way of behaving...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Each time you practice this... this positive habit-shift becomes stronger... more automatic... and completely effortless...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feel incredibly proud of your self-control... and deeply connected to your inner peace and strength...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hands are instruments of creation... care... and quiet confidence... kept safe and beautiful...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old habit is gone... faded into the past... leaving only a peaceful sense of complete self-mastery...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[Reawakening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It is now time to bring your awareness back... feeling fully refreshed... renewed...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empowered in your daily life...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slowly bringing feeling back into your fingers and toes... feeling light and wakeful...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feeling a gentle, warm surge of clean energy moving up your spine and through your body...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your mind is clear, sharp, alert... and beautifully focused on your new path...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taking in a deep, filling breath of fresh, oxygen-rich air... feeling incredibly alive...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eyes open... fully awake... feeling wonderful, confident, and completely in control...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